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PeticaoTituloPrincipal"/>
      </w:pPr>
      <w:r>
        <w:rPr>
          <w:rFonts w:ascii="Helvetica" w:hAnsi="Helvetica" w:cs="Helvetica"/>
          <w:color w:val="000000"/>
          <w:sz w:val="24"/>
        </w:rPr>
        <w:t>AO JUIZO COMPETENTE</w:t>
      </w:r>
    </w:p>
    <w:p>
      <w:pPr/>
    </w:p>
    <w:p>
      <w:pPr/>
    </w:p>
    <w:p>
      <w:pPr/>
      <w:r>
        <w:rPr>
          <w:rFonts w:ascii="Helvetica" w:hAnsi="Helvetica" w:cs="Helvetica"/>
          <w:b/>
          <w:color w:val="000000"/>
          <w:sz w:val="24"/>
        </w:rPr>
        <w:t>[NOME DA PARTE]</w:t>
      </w:r>
      <w:r>
        <w:rPr>
          <w:rFonts w:ascii="Helvetica" w:hAnsi="Helvetica" w:cs="Helvetica"/>
          <w:color w:val="000000"/>
          <w:sz w:val="24"/>
        </w:rPr>
        <w:t xml:space="preserve">, ja qualificada ou a qualificar, vem, por seu advogado, apresentar a presente </w:t>
      </w:r>
      <w:r>
        <w:rPr>
          <w:rFonts w:ascii="Helvetica" w:hAnsi="Helvetica" w:cs="Helvetica"/>
          <w:b/>
          <w:color w:val="000000"/>
          <w:sz w:val="24"/>
        </w:rPr>
        <w:t>[AÇÃO DE CONHECIMENTO PELO RITO SUMARÍSSIMO/COMUM OU PEÇA CABÍVEL]</w:t>
      </w:r>
      <w:r>
        <w:rPr>
          <w:rFonts w:ascii="Helvetica" w:hAnsi="Helvetica" w:cs="Helvetica"/>
          <w:color w:val="000000"/>
          <w:sz w:val="24"/>
        </w:rPr>
        <w:t>, pelos fatos e fundamentos a seguir expostos.</w:t>
      </w:r>
    </w:p>
    <w:p>
      <w:pPr/>
    </w:p>
    <w:p>
      <w:pPr/>
    </w:p>
    <w:p>
      <w:pPr>
        <w:pStyle w:val="PeticaoTituloPrincipal"/>
      </w:pPr>
      <w:r>
        <w:rPr>
          <w:rFonts w:ascii="Helvetica" w:hAnsi="Helvetica" w:cs="Helvetica"/>
          <w:color w:val="000000"/>
          <w:sz w:val="24"/>
        </w:rPr>
        <w:t>DA GRATUIDADE DA JUSTICA</w:t>
      </w:r>
    </w:p>
    <w:p>
      <w:pPr/>
      <w:r>
        <w:rPr>
          <w:rFonts w:ascii="Helvetica" w:hAnsi="Helvetica" w:cs="Helvetica"/>
          <w:color w:val="000000"/>
          <w:sz w:val="24"/>
        </w:rPr>
        <w:t>[Texto objetivo sobre hipossuficiencia e pedido de gratuidade.]</w:t>
      </w:r>
    </w:p>
    <w:p>
      <w:pPr/>
    </w:p>
    <w:p>
      <w:pPr>
        <w:pStyle w:val="PeticaoTituloPrincipal"/>
      </w:pPr>
      <w:r>
        <w:rPr>
          <w:rFonts w:ascii="Helvetica" w:hAnsi="Helvetica" w:cs="Helvetica"/>
          <w:color w:val="000000"/>
          <w:sz w:val="24"/>
        </w:rPr>
        <w:t>DOS FATOS</w:t>
      </w:r>
    </w:p>
    <w:p>
      <w:pPr/>
      <w:r>
        <w:rPr>
          <w:rFonts w:ascii="Helvetica" w:hAnsi="Helvetica" w:cs="Helvetica"/>
          <w:color w:val="000000"/>
          <w:sz w:val="24"/>
        </w:rPr>
        <w:t>[Narrar fatos em ordem cronologica, sempre vinculando documentos relevantes.]</w:t>
      </w:r>
    </w:p>
    <w:p>
      <w:pPr/>
    </w:p>
    <w:p>
      <w:pPr>
        <w:pStyle w:val="PeticaoTituloPrincipal"/>
      </w:pPr>
      <w:r>
        <w:rPr>
          <w:rFonts w:ascii="Helvetica" w:hAnsi="Helvetica" w:cs="Helvetica"/>
          <w:color w:val="000000"/>
          <w:sz w:val="24"/>
        </w:rPr>
        <w:t>DOS FUNDAMENTOS JURIDICOS</w:t>
      </w:r>
    </w:p>
    <w:p>
      <w:pPr>
        <w:pStyle w:val="PeticaoSubtitulo"/>
      </w:pPr>
      <w:r>
        <w:rPr>
          <w:rFonts w:ascii="Helvetica" w:hAnsi="Helvetica" w:cs="Helvetica"/>
          <w:color w:val="000000"/>
          <w:sz w:val="24"/>
        </w:rPr>
        <w:t>Tese material com fato, fundamento e pedido</w:t>
      </w:r>
    </w:p>
    <w:p>
      <w:pPr/>
      <w:r>
        <w:rPr>
          <w:rFonts w:ascii="Helvetica" w:hAnsi="Helvetica" w:cs="Helvetica"/>
          <w:color w:val="000000"/>
          <w:sz w:val="24"/>
        </w:rPr>
        <w:t>[Abrir o subtópico com fatos e provas relevantes, conectar a norma ou precedente verificado e encerrar com o pedido ou providência concreta decorrente da tese.]</w:t>
      </w:r>
    </w:p>
    <w:p>
      <w:pPr>
        <w:pStyle w:val="PeticaoCitacao"/>
      </w:pPr>
      <w:r>
        <w:rPr>
          <w:rFonts w:ascii="Helvetica" w:hAnsi="Helvetica" w:cs="Helvetica"/>
          <w:color w:val="000000"/>
          <w:sz w:val="24"/>
        </w:rPr>
        <w:t>[Citacao jurisprudencial ou contratual verificada, com recuo esquerdo de 2,5 cm e fonte 11 pt.]</w:t>
      </w:r>
    </w:p>
    <w:p>
      <w:pPr/>
      <w:r>
        <w:rPr>
          <w:rFonts w:ascii="Helvetica" w:hAnsi="Helvetica" w:cs="Helvetica"/>
          <w:color w:val="000000"/>
          <w:sz w:val="24"/>
        </w:rPr>
        <w:t>[Diante disso, requer a providência específica vinculada a este subtópico.]</w:t>
      </w:r>
    </w:p>
    <w:p>
      <w:pPr/>
    </w:p>
    <w:p>
      <w:pPr>
        <w:pStyle w:val="PeticaoTituloPrincipal"/>
      </w:pPr>
      <w:r>
        <w:rPr>
          <w:rFonts w:ascii="Helvetica" w:hAnsi="Helvetica" w:cs="Helvetica"/>
          <w:color w:val="000000"/>
          <w:sz w:val="24"/>
        </w:rPr>
        <w:t>DOS REQUERIMENTOS E PEDIDOS</w:t>
      </w:r>
    </w:p>
    <w:p>
      <w:pPr>
        <w:pStyle w:val="PeticaoPedido"/>
      </w:pPr>
      <w:r>
        <w:rPr>
          <w:rFonts w:ascii="Helvetica" w:hAnsi="Helvetica" w:cs="Helvetica"/>
          <w:b/>
          <w:color w:val="000000"/>
          <w:sz w:val="24"/>
        </w:rPr>
        <w:t>a)</w:t>
      </w:r>
      <w:r>
        <w:t xml:space="preserve"> </w:t>
      </w:r>
      <w:r>
        <w:rPr>
          <w:rFonts w:ascii="Helvetica" w:hAnsi="Helvetica" w:cs="Helvetica"/>
          <w:color w:val="000000"/>
          <w:sz w:val="24"/>
        </w:rPr>
        <w:t xml:space="preserve">O </w:t>
      </w:r>
      <w:r>
        <w:rPr>
          <w:rFonts w:ascii="Helvetica" w:hAnsi="Helvetica" w:cs="Helvetica"/>
          <w:i/>
          <w:color w:val="000000"/>
          <w:sz w:val="24"/>
        </w:rPr>
        <w:t>recebimento</w:t>
      </w:r>
      <w:r>
        <w:rPr>
          <w:rFonts w:ascii="Helvetica" w:hAnsi="Helvetica" w:cs="Helvetica"/>
          <w:color w:val="000000"/>
          <w:sz w:val="24"/>
        </w:rPr>
        <w:t xml:space="preserve"> da peca com as provas que a instruem.</w:t>
      </w:r>
    </w:p>
    <w:p>
      <w:pPr>
        <w:pStyle w:val="PeticaoPedido"/>
      </w:pPr>
      <w:r>
        <w:rPr>
          <w:rFonts w:ascii="Helvetica" w:hAnsi="Helvetica" w:cs="Helvetica"/>
          <w:b/>
          <w:color w:val="000000"/>
          <w:sz w:val="24"/>
        </w:rPr>
        <w:t>b)</w:t>
      </w:r>
      <w:r>
        <w:t xml:space="preserve"> </w:t>
      </w:r>
      <w:r>
        <w:rPr>
          <w:rFonts w:ascii="Helvetica" w:hAnsi="Helvetica" w:cs="Helvetica"/>
          <w:color w:val="000000"/>
          <w:sz w:val="24"/>
        </w:rPr>
        <w:t xml:space="preserve">A concessao da </w:t>
      </w:r>
      <w:r>
        <w:rPr>
          <w:rFonts w:ascii="Helvetica" w:hAnsi="Helvetica" w:cs="Helvetica"/>
          <w:i/>
          <w:color w:val="000000"/>
          <w:sz w:val="24"/>
        </w:rPr>
        <w:t>gratuidade</w:t>
      </w:r>
      <w:r>
        <w:rPr>
          <w:rFonts w:ascii="Helvetica" w:hAnsi="Helvetica" w:cs="Helvetica"/>
          <w:color w:val="000000"/>
          <w:sz w:val="24"/>
        </w:rPr>
        <w:t xml:space="preserve"> da justica, se cabivel.</w:t>
      </w:r>
    </w:p>
    <w:p>
      <w:pPr>
        <w:pStyle w:val="PeticaoPedido"/>
      </w:pPr>
      <w:r>
        <w:rPr>
          <w:rFonts w:ascii="Helvetica" w:hAnsi="Helvetica" w:cs="Helvetica"/>
          <w:b/>
          <w:color w:val="000000"/>
          <w:sz w:val="24"/>
        </w:rPr>
        <w:t>c)</w:t>
      </w:r>
      <w:r>
        <w:t xml:space="preserve"> </w:t>
      </w:r>
      <w:r>
        <w:rPr>
          <w:rFonts w:ascii="Helvetica" w:hAnsi="Helvetica" w:cs="Helvetica"/>
          <w:color w:val="000000"/>
          <w:sz w:val="24"/>
        </w:rPr>
        <w:t xml:space="preserve">A </w:t>
      </w:r>
      <w:r>
        <w:rPr>
          <w:rFonts w:ascii="Helvetica" w:hAnsi="Helvetica" w:cs="Helvetica"/>
          <w:i/>
          <w:color w:val="000000"/>
          <w:sz w:val="24"/>
        </w:rPr>
        <w:t>procedencia</w:t>
      </w:r>
      <w:r>
        <w:rPr>
          <w:rFonts w:ascii="Helvetica" w:hAnsi="Helvetica" w:cs="Helvetica"/>
          <w:color w:val="000000"/>
          <w:sz w:val="24"/>
        </w:rPr>
        <w:t xml:space="preserve"> do pedido principal, conforme a tese exposta.</w:t>
      </w:r>
    </w:p>
    <w:p>
      <w:pPr/>
    </w:p>
    <w:p>
      <w:pPr>
        <w:pStyle w:val="PeticaoTituloPrincipal"/>
      </w:pPr>
      <w:r>
        <w:rPr>
          <w:rFonts w:ascii="Helvetica" w:hAnsi="Helvetica" w:cs="Helvetica"/>
          <w:color w:val="000000"/>
          <w:sz w:val="24"/>
        </w:rPr>
        <w:t>DAS PROVAS</w:t>
      </w:r>
    </w:p>
    <w:p>
      <w:pPr/>
      <w:r>
        <w:rPr>
          <w:rFonts w:ascii="Helvetica" w:hAnsi="Helvetica" w:cs="Helvetica"/>
          <w:color w:val="000000"/>
          <w:sz w:val="24"/>
        </w:rPr>
        <w:t>Pretende demonstrar a verdade dos fatos por todos os meios de prova em direito admitidos, especialmente prova documental.</w:t>
      </w:r>
    </w:p>
    <w:p>
      <w:pPr/>
    </w:p>
    <w:p>
      <w:pPr>
        <w:pStyle w:val="PeticaoTituloPrincipal"/>
      </w:pPr>
      <w:r>
        <w:rPr>
          <w:rFonts w:ascii="Helvetica" w:hAnsi="Helvetica" w:cs="Helvetica"/>
          <w:color w:val="000000"/>
          <w:sz w:val="24"/>
        </w:rPr>
        <w:t>DO VALOR DA CAUSA</w:t>
      </w:r>
    </w:p>
    <w:p>
      <w:pPr/>
      <w:r>
        <w:rPr>
          <w:rFonts w:ascii="Helvetica" w:hAnsi="Helvetica" w:cs="Helvetica"/>
          <w:color w:val="000000"/>
          <w:sz w:val="24"/>
        </w:rPr>
        <w:t>Atribui-se a causa o valor de R$ [valor].</w:t>
      </w:r>
    </w:p>
    <w:p>
      <w:pPr/>
      <w:r>
        <w:rPr>
          <w:rFonts w:ascii="Helvetica" w:hAnsi="Helvetica" w:cs="Helvetica"/>
          <w:color w:val="000000"/>
          <w:sz w:val="24"/>
        </w:rPr>
        <w:t>[Cidade], [data].</w:t>
      </w:r>
    </w:p>
    <w:p>
      <w:pPr/>
    </w:p>
    <w:p>
      <w:pPr>
        <w:pStyle w:val="PeticaoAssinaturaNome"/>
      </w:pPr>
      <w:r>
        <w:rPr>
          <w:rFonts w:ascii="Helvetica" w:hAnsi="Helvetica" w:cs="Helvetica"/>
          <w:color w:val="000000"/>
          <w:sz w:val="24"/>
        </w:rPr>
        <w:t>[NOME DO ADVOGADO]</w:t>
      </w:r>
    </w:p>
    <w:p>
      <w:pPr>
        <w:pStyle w:val="PeticaoAssinaturaOAB"/>
      </w:pPr>
      <w:r>
        <w:rPr>
          <w:rFonts w:ascii="Helvetica" w:hAnsi="Helvetica" w:cs="Helvetica"/>
          <w:color w:val="000000"/>
          <w:sz w:val="24"/>
        </w:rPr>
        <w:t>[OAB/UF]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17" w:right="1984" w:bottom="1417" w:left="1984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line="288" w:lineRule="auto" w:after="0"/>
    </w:pPr>
  </w:p>
  <w:p>
    <w:pPr>
      <w:spacing w:line="288" w:lineRule="auto" w:before="0" w:after="0"/>
      <w:jc w:val="right"/>
    </w:pPr>
    <w:r>
      <w:rPr>
        <w:rFonts w:ascii="Helvetica" w:hAnsi="Helvetica" w:cs="Helvetica"/>
        <w:color w:val="7F7F7F"/>
        <w:sz w:val="14"/>
      </w:rPr>
      <w:t>[ENDERECO DO ESCRITORIO]</w:t>
    </w:r>
  </w:p>
  <w:p>
    <w:pPr>
      <w:spacing w:line="288" w:lineRule="auto" w:before="0" w:after="0"/>
      <w:jc w:val="right"/>
    </w:pPr>
    <w:r>
      <w:rPr>
        <w:rFonts w:ascii="Helvetica" w:hAnsi="Helvetica" w:cs="Helvetica"/>
        <w:color w:val="7F7F7F"/>
        <w:sz w:val="14"/>
      </w:rPr>
      <w:t>[E-MAIL]</w:t>
    </w:r>
  </w:p>
  <w:p>
    <w:pPr>
      <w:spacing w:line="288" w:lineRule="auto" w:before="0" w:after="0"/>
      <w:jc w:val="right"/>
    </w:pPr>
    <w:r>
      <w:rPr>
        <w:rFonts w:ascii="Helvetica" w:hAnsi="Helvetica" w:cs="Helvetica"/>
        <w:color w:val="7F7F7F"/>
        <w:sz w:val="14"/>
      </w:rPr>
      <w:t>[TELEFONE]</w:t>
    </w:r>
  </w:p>
  <w:p/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</w:p>
  <w:p/>
  <w:p>
    <w:pPr>
      <w:spacing w:after="0"/>
      <w:jc w:val="righ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lang w:val="pt-BR" w:eastAsia="pt-BR" w:bidi="pt-BR"/>
  <w:autoHyphenation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88" w:lineRule="auto" w:before="0" w:after="160"/>
      <w:ind w:left="0" w:right="0" w:firstLine="0"/>
      <w:jc w:val="both"/>
    </w:pPr>
    <w:rPr>
      <w:rFonts w:ascii="Helvetica" w:hAnsi="Helvetica" w:cs="Helvetica"/>
      <w:b w:val="0"/>
      <w:i w:val="0"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eticaoTituloPrincipal">
    <w:name w:val="Peticao Titulo Principal"/>
    <w:basedOn w:val="Normal"/>
    <w:pPr>
      <w:spacing w:line="288" w:lineRule="auto" w:before="0" w:after="160"/>
      <w:ind w:left="0" w:right="0" w:firstLine="0"/>
      <w:jc w:val="both"/>
    </w:pPr>
    <w:rPr>
      <w:rFonts w:ascii="Helvetica" w:hAnsi="Helvetica" w:cs="Helvetica"/>
      <w:b/>
      <w:i w:val="0"/>
      <w:color w:val="000000"/>
      <w:sz w:val="24"/>
    </w:rPr>
  </w:style>
  <w:style w:type="paragraph" w:customStyle="1" w:styleId="PeticaoSubtitulo">
    <w:name w:val="Peticao Subtitulo"/>
    <w:basedOn w:val="Normal"/>
    <w:pPr>
      <w:spacing w:line="288" w:lineRule="auto" w:before="0" w:after="160"/>
      <w:ind w:left="0" w:right="0" w:firstLine="0"/>
      <w:jc w:val="both"/>
    </w:pPr>
    <w:rPr>
      <w:rFonts w:ascii="Helvetica" w:hAnsi="Helvetica" w:cs="Helvetica"/>
      <w:b w:val="0"/>
      <w:i/>
      <w:color w:val="000000"/>
      <w:sz w:val="24"/>
    </w:rPr>
  </w:style>
  <w:style w:type="paragraph" w:customStyle="1" w:styleId="PeticaoCitacao">
    <w:name w:val="Peticao Citacao"/>
    <w:basedOn w:val="Normal"/>
    <w:pPr>
      <w:spacing w:line="288" w:lineRule="auto" w:before="0" w:after="160"/>
      <w:ind w:left="1417" w:right="0" w:firstLine="0"/>
      <w:jc w:val="both"/>
    </w:pPr>
    <w:rPr>
      <w:rFonts w:ascii="Helvetica" w:hAnsi="Helvetica" w:cs="Helvetica"/>
      <w:b w:val="0"/>
      <w:i w:val="0"/>
      <w:color w:val="000000"/>
      <w:sz w:val="22"/>
    </w:rPr>
  </w:style>
  <w:style w:type="paragraph" w:customStyle="1" w:styleId="PeticaoPedido">
    <w:name w:val="Peticao Pedido"/>
    <w:basedOn w:val="Normal"/>
    <w:pPr>
      <w:spacing w:line="288" w:lineRule="auto" w:before="0" w:after="160"/>
      <w:ind w:left="0" w:right="0" w:firstLine="0"/>
      <w:jc w:val="both"/>
    </w:pPr>
    <w:rPr>
      <w:rFonts w:ascii="Helvetica" w:hAnsi="Helvetica" w:cs="Helvetica"/>
      <w:b w:val="0"/>
      <w:i w:val="0"/>
      <w:color w:val="000000"/>
      <w:sz w:val="24"/>
    </w:rPr>
  </w:style>
  <w:style w:type="paragraph" w:customStyle="1" w:styleId="PeticaoAssinaturaNome">
    <w:name w:val="Peticao Assinatura Nome"/>
    <w:basedOn w:val="Normal"/>
    <w:pPr>
      <w:spacing w:line="288" w:lineRule="auto" w:before="0" w:after="160"/>
      <w:ind w:left="0" w:right="0" w:firstLine="0"/>
      <w:jc w:val="both"/>
    </w:pPr>
    <w:rPr>
      <w:rFonts w:ascii="Helvetica" w:hAnsi="Helvetica" w:cs="Helvetica"/>
      <w:b/>
      <w:i w:val="0"/>
      <w:color w:val="000000"/>
      <w:sz w:val="24"/>
    </w:rPr>
  </w:style>
  <w:style w:type="paragraph" w:customStyle="1" w:styleId="PeticaoAssinaturaOAB">
    <w:name w:val="Peticao Assinatura OAB"/>
    <w:basedOn w:val="Normal"/>
    <w:pPr>
      <w:spacing w:line="288" w:lineRule="auto" w:before="0" w:after="160"/>
      <w:ind w:left="0" w:right="0" w:firstLine="0"/>
      <w:jc w:val="both"/>
    </w:pPr>
    <w:rPr>
      <w:rFonts w:ascii="Helvetica" w:hAnsi="Helvetica" w:cs="Helvetica"/>
      <w:b w:val="0"/>
      <w:i w:val="0"/>
      <w:color w:val="000000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